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远航集团四季度工作会 · 会务确认表（待填）</w:t>
      </w:r>
    </w:p>
    <w:p>
      <w:pPr>
        <w:jc w:val="center"/>
      </w:pPr>
      <w:r>
        <w:rPr>
          <w:color w:val="666666"/>
          <w:sz w:val="19"/>
        </w:rPr>
        <w:t>材料：会议通知、报名汇总、酒店确认邮件（素材虚构）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814"/>
            <w:shd w:val="clear" w:color="auto" w:fill="E8E2D8"/>
          </w:tcPr>
          <w:p>
            <w:r/>
            <w:r>
              <w:rPr>
                <w:b/>
              </w:rPr>
              <w:t>项目</w:t>
            </w:r>
          </w:p>
        </w:tc>
        <w:tc>
          <w:tcPr>
            <w:tcW w:type="dxa" w:w="2494"/>
            <w:shd w:val="clear" w:color="auto" w:fill="E8E2D8"/>
          </w:tcPr>
          <w:p>
            <w:r/>
            <w:r>
              <w:rPr>
                <w:b/>
              </w:rPr>
              <w:t>填写内容</w:t>
            </w:r>
          </w:p>
        </w:tc>
        <w:tc>
          <w:tcPr>
            <w:tcW w:type="dxa" w:w="1928"/>
            <w:shd w:val="clear" w:color="auto" w:fill="E8E2D8"/>
          </w:tcPr>
          <w:p>
            <w:r/>
            <w:r>
              <w:rPr>
                <w:b/>
              </w:rPr>
              <w:t>来源文件</w:t>
            </w:r>
          </w:p>
        </w:tc>
        <w:tc>
          <w:tcPr>
            <w:tcW w:type="dxa" w:w="3402"/>
            <w:shd w:val="clear" w:color="auto" w:fill="E8E2D8"/>
          </w:tcPr>
          <w:p>
            <w:r/>
            <w:r>
              <w:rPr>
                <w:b/>
              </w:rPr>
              <w:t>疑点或说明</w:t>
            </w:r>
          </w:p>
        </w:tc>
      </w:tr>
      <w:tr>
        <w:tc>
          <w:tcPr>
            <w:tcW w:type="dxa" w:w="1814"/>
          </w:tcPr>
          <w:p>
            <w:r>
              <w:t>会议日期</w:t>
            </w:r>
          </w:p>
        </w:tc>
        <w:tc>
          <w:tcPr>
            <w:tcW w:type="dxa" w:w="2494"/>
          </w:tcPr>
          <w:p>
            <w:r/>
          </w:p>
        </w:tc>
        <w:tc>
          <w:tcPr>
            <w:tcW w:type="dxa" w:w="1928"/>
          </w:tcPr>
          <w:p>
            <w:r/>
          </w:p>
        </w:tc>
        <w:tc>
          <w:tcPr>
            <w:tcW w:type="dxa" w:w="3402"/>
          </w:tcPr>
          <w:p>
            <w:r/>
          </w:p>
        </w:tc>
      </w:tr>
      <w:tr>
        <w:tc>
          <w:tcPr>
            <w:tcW w:type="dxa" w:w="1814"/>
          </w:tcPr>
          <w:p>
            <w:r>
              <w:t>会议地点</w:t>
            </w:r>
          </w:p>
        </w:tc>
        <w:tc>
          <w:tcPr>
            <w:tcW w:type="dxa" w:w="2494"/>
          </w:tcPr>
          <w:p>
            <w:r/>
          </w:p>
        </w:tc>
        <w:tc>
          <w:tcPr>
            <w:tcW w:type="dxa" w:w="1928"/>
          </w:tcPr>
          <w:p>
            <w:r/>
          </w:p>
        </w:tc>
        <w:tc>
          <w:tcPr>
            <w:tcW w:type="dxa" w:w="3402"/>
          </w:tcPr>
          <w:p>
            <w:r/>
          </w:p>
        </w:tc>
      </w:tr>
      <w:tr>
        <w:tc>
          <w:tcPr>
            <w:tcW w:type="dxa" w:w="1814"/>
          </w:tcPr>
          <w:p>
            <w:r>
              <w:t>参会人数</w:t>
            </w:r>
          </w:p>
        </w:tc>
        <w:tc>
          <w:tcPr>
            <w:tcW w:type="dxa" w:w="2494"/>
          </w:tcPr>
          <w:p>
            <w:r/>
          </w:p>
        </w:tc>
        <w:tc>
          <w:tcPr>
            <w:tcW w:type="dxa" w:w="1928"/>
          </w:tcPr>
          <w:p>
            <w:r/>
          </w:p>
        </w:tc>
        <w:tc>
          <w:tcPr>
            <w:tcW w:type="dxa" w:w="3402"/>
          </w:tcPr>
          <w:p>
            <w:r/>
          </w:p>
        </w:tc>
      </w:tr>
      <w:tr>
        <w:tc>
          <w:tcPr>
            <w:tcW w:type="dxa" w:w="1814"/>
          </w:tcPr>
          <w:p>
            <w:r>
              <w:t>需住宿人数</w:t>
            </w:r>
          </w:p>
        </w:tc>
        <w:tc>
          <w:tcPr>
            <w:tcW w:type="dxa" w:w="2494"/>
          </w:tcPr>
          <w:p>
            <w:r/>
          </w:p>
        </w:tc>
        <w:tc>
          <w:tcPr>
            <w:tcW w:type="dxa" w:w="1928"/>
          </w:tcPr>
          <w:p>
            <w:r/>
          </w:p>
        </w:tc>
        <w:tc>
          <w:tcPr>
            <w:tcW w:type="dxa" w:w="3402"/>
          </w:tcPr>
          <w:p>
            <w:r/>
          </w:p>
        </w:tc>
      </w:tr>
      <w:tr>
        <w:tc>
          <w:tcPr>
            <w:tcW w:type="dxa" w:w="1814"/>
          </w:tcPr>
          <w:p>
            <w:r>
              <w:t>酒店入住日期</w:t>
            </w:r>
          </w:p>
        </w:tc>
        <w:tc>
          <w:tcPr>
            <w:tcW w:type="dxa" w:w="2494"/>
          </w:tcPr>
          <w:p>
            <w:r/>
          </w:p>
        </w:tc>
        <w:tc>
          <w:tcPr>
            <w:tcW w:type="dxa" w:w="1928"/>
          </w:tcPr>
          <w:p>
            <w:r/>
          </w:p>
        </w:tc>
        <w:tc>
          <w:tcPr>
            <w:tcW w:type="dxa" w:w="3402"/>
          </w:tcPr>
          <w:p>
            <w:r/>
          </w:p>
        </w:tc>
      </w:tr>
      <w:tr>
        <w:tc>
          <w:tcPr>
            <w:tcW w:type="dxa" w:w="1814"/>
          </w:tcPr>
          <w:p>
            <w:r>
              <w:t>酒店预留房间数</w:t>
            </w:r>
          </w:p>
        </w:tc>
        <w:tc>
          <w:tcPr>
            <w:tcW w:type="dxa" w:w="2494"/>
          </w:tcPr>
          <w:p>
            <w:r/>
          </w:p>
        </w:tc>
        <w:tc>
          <w:tcPr>
            <w:tcW w:type="dxa" w:w="1928"/>
          </w:tcPr>
          <w:p>
            <w:r/>
          </w:p>
        </w:tc>
        <w:tc>
          <w:tcPr>
            <w:tcW w:type="dxa" w:w="3402"/>
          </w:tcPr>
          <w:p>
            <w:r/>
          </w:p>
        </w:tc>
      </w:tr>
    </w:tbl>
    <w:p/>
    <w:p>
      <w:r>
        <w:rPr>
          <w:b/>
        </w:rPr>
        <w:t>需要办公室确认的事项</w:t>
      </w:r>
    </w:p>
    <w:p>
      <w:r>
        <w:br/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