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《经济金融 AI 智能体设计》学员信息表（待填）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2608"/>
            <w:shd w:val="clear" w:color="auto" w:fill="E8E2D8"/>
          </w:tcPr>
          <w:p>
            <w:r/>
            <w:r>
              <w:rPr>
                <w:b/>
              </w:rPr>
              <w:t>项目</w:t>
            </w:r>
          </w:p>
        </w:tc>
        <w:tc>
          <w:tcPr>
            <w:tcW w:type="dxa" w:w="4195"/>
            <w:shd w:val="clear" w:color="auto" w:fill="E8E2D8"/>
          </w:tcPr>
          <w:p>
            <w:r/>
            <w:r>
              <w:rPr>
                <w:b/>
              </w:rPr>
              <w:t>填写内容</w:t>
            </w:r>
          </w:p>
        </w:tc>
        <w:tc>
          <w:tcPr>
            <w:tcW w:type="dxa" w:w="2835"/>
            <w:shd w:val="clear" w:color="auto" w:fill="E8E2D8"/>
          </w:tcPr>
          <w:p>
            <w:r/>
            <w:r>
              <w:rPr>
                <w:b/>
              </w:rPr>
              <w:t>依据</w:t>
            </w:r>
          </w:p>
        </w:tc>
      </w:tr>
      <w:tr>
        <w:tc>
          <w:tcPr>
            <w:tcW w:type="dxa" w:w="2608"/>
          </w:tcPr>
          <w:p>
            <w:r>
              <w:t>姓名</w:t>
            </w:r>
          </w:p>
        </w:tc>
        <w:tc>
          <w:tcPr>
            <w:tcW w:type="dxa" w:w="4195"/>
          </w:tcPr>
          <w:p>
            <w:r/>
          </w:p>
        </w:tc>
        <w:tc>
          <w:tcPr>
            <w:tcW w:type="dxa" w:w="2835"/>
          </w:tcPr>
          <w:p>
            <w:r/>
          </w:p>
        </w:tc>
      </w:tr>
      <w:tr>
        <w:tc>
          <w:tcPr>
            <w:tcW w:type="dxa" w:w="2608"/>
          </w:tcPr>
          <w:p>
            <w:r>
              <w:t>工作单位与岗位</w:t>
            </w:r>
          </w:p>
        </w:tc>
        <w:tc>
          <w:tcPr>
            <w:tcW w:type="dxa" w:w="4195"/>
          </w:tcPr>
          <w:p>
            <w:r/>
          </w:p>
        </w:tc>
        <w:tc>
          <w:tcPr>
            <w:tcW w:type="dxa" w:w="2835"/>
          </w:tcPr>
          <w:p>
            <w:r/>
          </w:p>
        </w:tc>
      </w:tr>
      <w:tr>
        <w:tc>
          <w:tcPr>
            <w:tcW w:type="dxa" w:w="2608"/>
          </w:tcPr>
          <w:p>
            <w:r>
              <w:t>日常最常做的一件事</w:t>
            </w:r>
          </w:p>
        </w:tc>
        <w:tc>
          <w:tcPr>
            <w:tcW w:type="dxa" w:w="4195"/>
          </w:tcPr>
          <w:p>
            <w:r/>
          </w:p>
        </w:tc>
        <w:tc>
          <w:tcPr>
            <w:tcW w:type="dxa" w:w="2835"/>
          </w:tcPr>
          <w:p>
            <w:r/>
          </w:p>
        </w:tc>
      </w:tr>
      <w:tr>
        <w:tc>
          <w:tcPr>
            <w:tcW w:type="dxa" w:w="2608"/>
          </w:tcPr>
          <w:p>
            <w:r>
              <w:t>这件事做完交给谁看</w:t>
            </w:r>
          </w:p>
        </w:tc>
        <w:tc>
          <w:tcPr>
            <w:tcW w:type="dxa" w:w="4195"/>
          </w:tcPr>
          <w:p>
            <w:r/>
          </w:p>
        </w:tc>
        <w:tc>
          <w:tcPr>
            <w:tcW w:type="dxa" w:w="2835"/>
          </w:tcPr>
          <w:p>
            <w:r/>
          </w:p>
        </w:tc>
      </w:tr>
      <w:tr>
        <w:tc>
          <w:tcPr>
            <w:tcW w:type="dxa" w:w="2608"/>
          </w:tcPr>
          <w:p>
            <w:r>
              <w:t>我对 AI 产出的一条固定要求</w:t>
            </w:r>
          </w:p>
        </w:tc>
        <w:tc>
          <w:tcPr>
            <w:tcW w:type="dxa" w:w="4195"/>
          </w:tcPr>
          <w:p>
            <w:r/>
          </w:p>
        </w:tc>
        <w:tc>
          <w:tcPr>
            <w:tcW w:type="dxa" w:w="2835"/>
          </w:tcPr>
          <w:p>
            <w:r/>
          </w:p>
        </w:tc>
      </w:tr>
      <w:tr>
        <w:tc>
          <w:tcPr>
            <w:tcW w:type="dxa" w:w="2608"/>
          </w:tcPr>
          <w:p>
            <w:r>
              <w:t>毕业院校与专业</w:t>
            </w:r>
          </w:p>
        </w:tc>
        <w:tc>
          <w:tcPr>
            <w:tcW w:type="dxa" w:w="4195"/>
          </w:tcPr>
          <w:p>
            <w:r/>
          </w:p>
        </w:tc>
        <w:tc>
          <w:tcPr>
            <w:tcW w:type="dxa" w:w="2835"/>
          </w:tcPr>
          <w:p>
            <w:r/>
          </w:p>
        </w:tc>
      </w:tr>
    </w:tbl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