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CDF79" w14:textId="77777777" w:rsidR="000754B6" w:rsidRPr="002A78F7" w:rsidRDefault="00000000" w:rsidP="0007121C">
      <w:pPr>
        <w:pStyle w:val="ac"/>
        <w:rPr>
          <w:lang w:eastAsia="zh-CN"/>
        </w:rPr>
      </w:pPr>
      <w:r w:rsidRPr="002A78F7">
        <w:rPr>
          <w:lang w:eastAsia="zh-CN"/>
        </w:rPr>
        <w:t>中文文档模板</w:t>
      </w:r>
    </w:p>
    <w:p w14:paraId="1355FFA0" w14:textId="77777777" w:rsidR="000754B6" w:rsidRDefault="00000000">
      <w:pPr>
        <w:rPr>
          <w:lang w:eastAsia="zh-CN"/>
        </w:rPr>
      </w:pPr>
      <w:r>
        <w:rPr>
          <w:lang w:eastAsia="zh-CN"/>
        </w:rPr>
        <w:t>本模板默认使用以下字体设置：</w:t>
      </w:r>
    </w:p>
    <w:p w14:paraId="653C485B" w14:textId="77777777" w:rsidR="000754B6" w:rsidRDefault="00000000">
      <w:pPr>
        <w:rPr>
          <w:lang w:eastAsia="zh-CN"/>
        </w:rPr>
      </w:pPr>
      <w:r>
        <w:rPr>
          <w:lang w:eastAsia="zh-CN"/>
        </w:rPr>
        <w:t>中文：仿宋（正文和所有标题）</w:t>
      </w:r>
    </w:p>
    <w:p w14:paraId="54B0C3D8" w14:textId="77777777" w:rsidR="000754B6" w:rsidRDefault="00000000" w:rsidP="00C20588">
      <w:proofErr w:type="spellStart"/>
      <w:r>
        <w:t>英文：</w:t>
      </w:r>
      <w:r>
        <w:t>Times</w:t>
      </w:r>
      <w:proofErr w:type="spellEnd"/>
      <w:r>
        <w:t xml:space="preserve"> New Roman</w:t>
      </w:r>
    </w:p>
    <w:p w14:paraId="1C5607D1" w14:textId="77777777" w:rsidR="000754B6" w:rsidRDefault="00000000">
      <w:r>
        <w:t>字号：</w:t>
      </w:r>
      <w:r>
        <w:t>12</w:t>
      </w:r>
      <w:r>
        <w:t>磅（正文）</w:t>
      </w:r>
    </w:p>
    <w:p w14:paraId="2B76A84E" w14:textId="77777777" w:rsidR="000754B6" w:rsidRPr="00C20588" w:rsidRDefault="00000000" w:rsidP="00C20588">
      <w:r w:rsidRPr="00C20588">
        <w:t>字体</w:t>
      </w:r>
      <w:r w:rsidRPr="00C20588">
        <w:rPr>
          <w:rFonts w:hint="eastAsia"/>
        </w:rPr>
        <w:t>颜</w:t>
      </w:r>
      <w:r w:rsidRPr="00C20588">
        <w:t>色：黑色</w:t>
      </w:r>
    </w:p>
    <w:p w14:paraId="022387D7" w14:textId="77777777" w:rsidR="000754B6" w:rsidRDefault="00000000">
      <w:pPr>
        <w:rPr>
          <w:lang w:eastAsia="zh-CN"/>
        </w:rPr>
      </w:pPr>
      <w:r>
        <w:rPr>
          <w:lang w:eastAsia="zh-CN"/>
        </w:rPr>
        <w:t>首行缩进：两个字符（</w:t>
      </w:r>
      <w:r>
        <w:rPr>
          <w:lang w:eastAsia="zh-CN"/>
        </w:rPr>
        <w:t>24</w:t>
      </w:r>
      <w:r>
        <w:rPr>
          <w:lang w:eastAsia="zh-CN"/>
        </w:rPr>
        <w:t>磅，精确对齐）</w:t>
      </w:r>
    </w:p>
    <w:p w14:paraId="281EEBDE" w14:textId="77777777" w:rsidR="000754B6" w:rsidRDefault="00000000">
      <w:pPr>
        <w:rPr>
          <w:lang w:eastAsia="zh-CN"/>
        </w:rPr>
      </w:pPr>
      <w:r>
        <w:rPr>
          <w:lang w:eastAsia="zh-CN"/>
        </w:rPr>
        <w:t>标题样式：不使用斜体</w:t>
      </w:r>
    </w:p>
    <w:p w14:paraId="454B764C" w14:textId="77777777" w:rsidR="000754B6" w:rsidRPr="002A78F7" w:rsidRDefault="00000000" w:rsidP="002A78F7">
      <w:pPr>
        <w:pStyle w:val="1"/>
      </w:pPr>
      <w:r w:rsidRPr="002A78F7">
        <w:t>使用说明</w:t>
      </w:r>
    </w:p>
    <w:p w14:paraId="7B06197F" w14:textId="77777777" w:rsidR="000754B6" w:rsidRDefault="00000000">
      <w:proofErr w:type="spellStart"/>
      <w:r>
        <w:t>此模板文件用于</w:t>
      </w:r>
      <w:proofErr w:type="spellEnd"/>
      <w:r>
        <w:t xml:space="preserve"> Markdown </w:t>
      </w:r>
      <w:r>
        <w:t>转</w:t>
      </w:r>
      <w:r>
        <w:t xml:space="preserve"> Word </w:t>
      </w:r>
      <w:r>
        <w:t>转换时的样式参考。</w:t>
      </w:r>
    </w:p>
    <w:p w14:paraId="340D1FD0" w14:textId="77777777" w:rsidR="000754B6" w:rsidRDefault="00000000">
      <w:r>
        <w:t>转换时使用</w:t>
      </w:r>
      <w:r>
        <w:t xml:space="preserve"> --reference-doc </w:t>
      </w:r>
      <w:r>
        <w:t>参数指定此模板即可。</w:t>
      </w:r>
    </w:p>
    <w:p w14:paraId="768A4002" w14:textId="77777777" w:rsidR="000754B6" w:rsidRDefault="00000000">
      <w:pPr>
        <w:rPr>
          <w:lang w:eastAsia="zh-CN"/>
        </w:rPr>
      </w:pPr>
      <w:r>
        <w:t>所有标题（</w:t>
      </w:r>
      <w:r>
        <w:t>H1-H6</w:t>
      </w:r>
      <w:r>
        <w:t>）和副标题均使用仿宋字体，不使用斜体。</w:t>
      </w:r>
    </w:p>
    <w:p w14:paraId="70F4F6C5" w14:textId="77777777" w:rsidR="009B731B" w:rsidRDefault="009B731B">
      <w:pPr>
        <w:rPr>
          <w:lang w:eastAsia="zh-CN"/>
        </w:rPr>
      </w:pPr>
    </w:p>
    <w:p w14:paraId="5BEC3E25" w14:textId="354A7D1D" w:rsidR="009B731B" w:rsidRDefault="009B731B" w:rsidP="009B731B">
      <w:pPr>
        <w:pStyle w:val="31"/>
        <w:rPr>
          <w:lang w:eastAsia="zh-CN"/>
        </w:rPr>
      </w:pPr>
      <w:r>
        <w:rPr>
          <w:rFonts w:hint="eastAsia"/>
          <w:lang w:eastAsia="zh-CN"/>
        </w:rPr>
        <w:t>标题</w:t>
      </w:r>
    </w:p>
    <w:sectPr w:rsidR="009B731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50626622">
    <w:abstractNumId w:val="8"/>
  </w:num>
  <w:num w:numId="2" w16cid:durableId="202327004">
    <w:abstractNumId w:val="6"/>
  </w:num>
  <w:num w:numId="3" w16cid:durableId="1668171043">
    <w:abstractNumId w:val="5"/>
  </w:num>
  <w:num w:numId="4" w16cid:durableId="312949717">
    <w:abstractNumId w:val="4"/>
  </w:num>
  <w:num w:numId="5" w16cid:durableId="567495574">
    <w:abstractNumId w:val="7"/>
  </w:num>
  <w:num w:numId="6" w16cid:durableId="83914505">
    <w:abstractNumId w:val="3"/>
  </w:num>
  <w:num w:numId="7" w16cid:durableId="1172187478">
    <w:abstractNumId w:val="2"/>
  </w:num>
  <w:num w:numId="8" w16cid:durableId="1989437572">
    <w:abstractNumId w:val="1"/>
  </w:num>
  <w:num w:numId="9" w16cid:durableId="39205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79F5"/>
    <w:rsid w:val="0007121C"/>
    <w:rsid w:val="000754B6"/>
    <w:rsid w:val="0015074B"/>
    <w:rsid w:val="0029639D"/>
    <w:rsid w:val="002A78F7"/>
    <w:rsid w:val="00326F90"/>
    <w:rsid w:val="003D4CF3"/>
    <w:rsid w:val="0043493B"/>
    <w:rsid w:val="008B51DC"/>
    <w:rsid w:val="00937307"/>
    <w:rsid w:val="009B731B"/>
    <w:rsid w:val="00AA1D8D"/>
    <w:rsid w:val="00AB13AD"/>
    <w:rsid w:val="00B47730"/>
    <w:rsid w:val="00C2058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5CA277"/>
  <w14:defaultImageDpi w14:val="300"/>
  <w15:docId w15:val="{48A13701-1385-0E48-9119-4844D2AC9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line="360" w:lineRule="auto"/>
      <w:ind w:firstLine="480"/>
    </w:pPr>
    <w:rPr>
      <w:rFonts w:ascii="Times New Roman" w:eastAsia="仿宋" w:hAnsi="Times New Roman"/>
      <w:color w:val="000000"/>
      <w:sz w:val="24"/>
    </w:rPr>
  </w:style>
  <w:style w:type="paragraph" w:styleId="1">
    <w:name w:val="heading 1"/>
    <w:basedOn w:val="a1"/>
    <w:next w:val="a1"/>
    <w:link w:val="10"/>
    <w:uiPriority w:val="9"/>
    <w:qFormat/>
    <w:rsid w:val="002A78F7"/>
    <w:pPr>
      <w:keepNext/>
      <w:keepLines/>
      <w:spacing w:before="480" w:after="240"/>
      <w:ind w:firstLine="0"/>
      <w:outlineLvl w:val="0"/>
    </w:pPr>
    <w:rPr>
      <w:rFonts w:ascii="仿宋" w:hAnsi="仿宋" w:cstheme="majorBidi"/>
      <w:b/>
      <w:bCs/>
      <w:sz w:val="44"/>
      <w:szCs w:val="28"/>
      <w:lang w:eastAsia="zh-CN"/>
    </w:rPr>
  </w:style>
  <w:style w:type="paragraph" w:styleId="21">
    <w:name w:val="heading 2"/>
    <w:basedOn w:val="a1"/>
    <w:next w:val="a1"/>
    <w:link w:val="22"/>
    <w:autoRedefine/>
    <w:uiPriority w:val="9"/>
    <w:unhideWhenUsed/>
    <w:qFormat/>
    <w:rsid w:val="00AB13AD"/>
    <w:pPr>
      <w:keepNext/>
      <w:keepLines/>
      <w:spacing w:before="200" w:after="240"/>
      <w:ind w:firstLine="0"/>
      <w:outlineLvl w:val="1"/>
    </w:pPr>
    <w:rPr>
      <w:rFonts w:asciiTheme="majorHAnsi" w:hAnsiTheme="majorHAnsi" w:cstheme="majorBidi"/>
      <w:b/>
      <w:bCs/>
      <w:sz w:val="3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AB13AD"/>
    <w:pPr>
      <w:keepNext/>
      <w:keepLines/>
      <w:spacing w:before="200" w:after="240"/>
      <w:ind w:firstLine="0"/>
      <w:outlineLvl w:val="2"/>
    </w:pPr>
    <w:rPr>
      <w:rFonts w:asciiTheme="majorHAnsi" w:hAnsiTheme="majorHAnsi" w:cstheme="majorBidi"/>
      <w:b/>
      <w:bCs/>
      <w:sz w:val="32"/>
    </w:rPr>
  </w:style>
  <w:style w:type="paragraph" w:styleId="4">
    <w:name w:val="heading 4"/>
    <w:basedOn w:val="a1"/>
    <w:next w:val="a1"/>
    <w:link w:val="40"/>
    <w:uiPriority w:val="9"/>
    <w:unhideWhenUsed/>
    <w:qFormat/>
    <w:rsid w:val="00AB13AD"/>
    <w:pPr>
      <w:keepNext/>
      <w:keepLines/>
      <w:spacing w:before="200" w:after="240"/>
      <w:ind w:firstLine="0"/>
      <w:outlineLvl w:val="3"/>
    </w:pPr>
    <w:rPr>
      <w:rFonts w:asciiTheme="majorHAnsi" w:hAnsiTheme="majorHAnsi" w:cstheme="majorBidi"/>
      <w:b/>
      <w:bCs/>
      <w:iCs/>
      <w:sz w:val="28"/>
    </w:rPr>
  </w:style>
  <w:style w:type="paragraph" w:styleId="5">
    <w:name w:val="heading 5"/>
    <w:basedOn w:val="a1"/>
    <w:next w:val="a1"/>
    <w:link w:val="50"/>
    <w:uiPriority w:val="9"/>
    <w:unhideWhenUsed/>
    <w:qFormat/>
    <w:rsid w:val="00937307"/>
    <w:pPr>
      <w:keepNext/>
      <w:keepLines/>
      <w:spacing w:before="200" w:after="240"/>
      <w:ind w:firstLine="0"/>
      <w:outlineLvl w:val="4"/>
    </w:pPr>
    <w:rPr>
      <w:rFonts w:asciiTheme="majorHAnsi" w:hAnsiTheme="majorHAnsi" w:cstheme="majorBidi"/>
      <w:b/>
      <w:sz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937307"/>
    <w:pPr>
      <w:keepNext/>
      <w:keepLines/>
      <w:spacing w:before="200" w:after="240"/>
      <w:ind w:firstLine="0"/>
      <w:outlineLvl w:val="5"/>
    </w:pPr>
    <w:rPr>
      <w:rFonts w:asciiTheme="majorHAnsi" w:hAnsiTheme="majorHAnsi" w:cstheme="majorBidi"/>
      <w:b/>
      <w:iCs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2A78F7"/>
    <w:rPr>
      <w:rFonts w:ascii="仿宋" w:eastAsia="仿宋" w:hAnsi="仿宋" w:cstheme="majorBidi"/>
      <w:b/>
      <w:bCs/>
      <w:color w:val="000000"/>
      <w:sz w:val="44"/>
      <w:szCs w:val="28"/>
      <w:lang w:eastAsia="zh-CN"/>
    </w:rPr>
  </w:style>
  <w:style w:type="character" w:customStyle="1" w:styleId="22">
    <w:name w:val="标题 2 字符"/>
    <w:basedOn w:val="a2"/>
    <w:link w:val="21"/>
    <w:uiPriority w:val="9"/>
    <w:rsid w:val="00AB13AD"/>
    <w:rPr>
      <w:rFonts w:asciiTheme="majorHAnsi" w:eastAsia="仿宋" w:hAnsiTheme="majorHAnsi" w:cstheme="majorBidi"/>
      <w:b/>
      <w:bCs/>
      <w:color w:val="000000"/>
      <w:sz w:val="36"/>
      <w:szCs w:val="26"/>
    </w:rPr>
  </w:style>
  <w:style w:type="character" w:customStyle="1" w:styleId="32">
    <w:name w:val="标题 3 字符"/>
    <w:basedOn w:val="a2"/>
    <w:link w:val="31"/>
    <w:uiPriority w:val="9"/>
    <w:rsid w:val="00AB13AD"/>
    <w:rPr>
      <w:rFonts w:asciiTheme="majorHAnsi" w:eastAsia="仿宋" w:hAnsiTheme="majorHAnsi" w:cstheme="majorBidi"/>
      <w:b/>
      <w:bCs/>
      <w:color w:val="000000"/>
      <w:sz w:val="32"/>
    </w:rPr>
  </w:style>
  <w:style w:type="paragraph" w:styleId="aa">
    <w:name w:val="Title"/>
    <w:basedOn w:val="a1"/>
    <w:next w:val="a1"/>
    <w:link w:val="ab"/>
    <w:uiPriority w:val="10"/>
    <w:qFormat/>
    <w:rsid w:val="002A78F7"/>
    <w:pPr>
      <w:pBdr>
        <w:bottom w:val="single" w:sz="8" w:space="4" w:color="4F81BD" w:themeColor="accent1"/>
      </w:pBdr>
      <w:spacing w:after="240"/>
      <w:ind w:firstLine="0"/>
      <w:contextualSpacing/>
    </w:pPr>
    <w:rPr>
      <w:rFonts w:ascii="仿宋" w:hAnsi="仿宋" w:cstheme="majorBidi"/>
      <w:b/>
      <w:spacing w:val="5"/>
      <w:kern w:val="28"/>
      <w:sz w:val="52"/>
      <w:szCs w:val="52"/>
      <w:lang w:eastAsia="zh-CN"/>
    </w:rPr>
  </w:style>
  <w:style w:type="character" w:customStyle="1" w:styleId="ab">
    <w:name w:val="标题 字符"/>
    <w:basedOn w:val="a2"/>
    <w:link w:val="aa"/>
    <w:uiPriority w:val="10"/>
    <w:rsid w:val="002A78F7"/>
    <w:rPr>
      <w:rFonts w:ascii="仿宋" w:eastAsia="仿宋" w:hAnsi="仿宋" w:cstheme="majorBidi"/>
      <w:b/>
      <w:color w:val="000000"/>
      <w:spacing w:val="5"/>
      <w:kern w:val="28"/>
      <w:sz w:val="52"/>
      <w:szCs w:val="52"/>
      <w:lang w:eastAsia="zh-CN"/>
    </w:rPr>
  </w:style>
  <w:style w:type="paragraph" w:styleId="ac">
    <w:name w:val="Subtitle"/>
    <w:basedOn w:val="a1"/>
    <w:next w:val="a1"/>
    <w:link w:val="ad"/>
    <w:uiPriority w:val="11"/>
    <w:qFormat/>
    <w:rsid w:val="0007121C"/>
    <w:pPr>
      <w:numPr>
        <w:ilvl w:val="1"/>
      </w:numPr>
      <w:spacing w:after="240"/>
      <w:ind w:firstLine="480"/>
    </w:pPr>
    <w:rPr>
      <w:rFonts w:asciiTheme="majorHAnsi" w:hAnsiTheme="majorHAnsi" w:cstheme="majorBidi"/>
      <w:iCs/>
      <w:spacing w:val="15"/>
      <w:sz w:val="28"/>
      <w:szCs w:val="24"/>
    </w:rPr>
  </w:style>
  <w:style w:type="character" w:customStyle="1" w:styleId="ad">
    <w:name w:val="副标题 字符"/>
    <w:basedOn w:val="a2"/>
    <w:link w:val="ac"/>
    <w:uiPriority w:val="11"/>
    <w:rsid w:val="0007121C"/>
    <w:rPr>
      <w:rFonts w:asciiTheme="majorHAnsi" w:eastAsia="仿宋" w:hAnsiTheme="majorHAnsi" w:cstheme="majorBidi"/>
      <w:iCs/>
      <w:color w:val="000000"/>
      <w:spacing w:val="15"/>
      <w:sz w:val="28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rsid w:val="00AB13AD"/>
    <w:rPr>
      <w:rFonts w:asciiTheme="majorHAnsi" w:eastAsia="仿宋" w:hAnsiTheme="majorHAnsi" w:cstheme="majorBidi"/>
      <w:b/>
      <w:bCs/>
      <w:iCs/>
      <w:color w:val="000000"/>
      <w:sz w:val="28"/>
    </w:rPr>
  </w:style>
  <w:style w:type="character" w:customStyle="1" w:styleId="50">
    <w:name w:val="标题 5 字符"/>
    <w:basedOn w:val="a2"/>
    <w:link w:val="5"/>
    <w:uiPriority w:val="9"/>
    <w:rsid w:val="00937307"/>
    <w:rPr>
      <w:rFonts w:asciiTheme="majorHAnsi" w:eastAsia="仿宋" w:hAnsiTheme="majorHAnsi" w:cstheme="majorBidi"/>
      <w:b/>
      <w:color w:val="000000"/>
      <w:sz w:val="26"/>
    </w:rPr>
  </w:style>
  <w:style w:type="character" w:customStyle="1" w:styleId="60">
    <w:name w:val="标题 6 字符"/>
    <w:basedOn w:val="a2"/>
    <w:link w:val="6"/>
    <w:uiPriority w:val="9"/>
    <w:rsid w:val="00937307"/>
    <w:rPr>
      <w:rFonts w:asciiTheme="majorHAnsi" w:eastAsia="仿宋" w:hAnsiTheme="majorHAnsi" w:cstheme="majorBidi"/>
      <w:b/>
      <w:iCs/>
      <w:color w:val="000000"/>
      <w:sz w:val="24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07121C"/>
    <w:rPr>
      <w:rFonts w:eastAsia="仿宋"/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Xueheng Li</cp:lastModifiedBy>
  <cp:revision>4</cp:revision>
  <dcterms:created xsi:type="dcterms:W3CDTF">2025-11-21T05:31:00Z</dcterms:created>
  <dcterms:modified xsi:type="dcterms:W3CDTF">2025-11-21T05:39:00Z</dcterms:modified>
  <cp:category/>
</cp:coreProperties>
</file>